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B967E91" w14:textId="5CCA4E91" w:rsidR="00811492" w:rsidRDefault="00D939BE" w:rsidP="00811492"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>sentiële punten van de opdracht en waaraan de inschrijver dient te voldoen.</w:t>
      </w:r>
    </w:p>
    <w:p w14:paraId="5E4C89CC" w14:textId="77777777" w:rsidR="00811492" w:rsidRPr="001974C3" w:rsidRDefault="00811492" w:rsidP="00D939BE">
      <w:pPr>
        <w:tabs>
          <w:tab w:val="left" w:pos="3015"/>
        </w:tabs>
        <w:spacing w:line="260" w:lineRule="atLeast"/>
      </w:pPr>
    </w:p>
    <w:p w14:paraId="1F7B2F2B" w14:textId="77BE2014" w:rsidR="0076692E" w:rsidRPr="001974C3" w:rsidRDefault="00673266" w:rsidP="0076692E">
      <w:pPr>
        <w:tabs>
          <w:tab w:val="left" w:pos="3015"/>
        </w:tabs>
        <w:spacing w:line="260" w:lineRule="atLeast"/>
      </w:pPr>
      <w:r>
        <w:t>U</w:t>
      </w:r>
      <w:r w:rsidR="00811492">
        <w:t xml:space="preserve"> overlegt per kerncompetentie ee</w:t>
      </w:r>
      <w:r>
        <w:t>n referentieverklaring conform onderstaand model.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270"/>
        <w:gridCol w:w="3789"/>
      </w:tblGrid>
      <w:tr w:rsidR="00675091" w:rsidRPr="008A2E85" w14:paraId="445C4FB5" w14:textId="77777777" w:rsidTr="00675091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3ED9CB62" w14:textId="11EF207B" w:rsidR="00675091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>Inschrijver: ………………</w:t>
            </w:r>
          </w:p>
        </w:tc>
      </w:tr>
      <w:tr w:rsidR="00D939BE" w:rsidRPr="008A2E85" w14:paraId="0F91B971" w14:textId="77777777" w:rsidTr="00675091">
        <w:trPr>
          <w:trHeight w:val="318"/>
        </w:trPr>
        <w:tc>
          <w:tcPr>
            <w:tcW w:w="2868" w:type="pct"/>
            <w:gridSpan w:val="3"/>
            <w:shd w:val="clear" w:color="auto" w:fill="E0E0E0"/>
          </w:tcPr>
          <w:p w14:paraId="0F91B96F" w14:textId="77777777" w:rsidR="00D939BE" w:rsidRPr="00675091" w:rsidRDefault="00D939BE" w:rsidP="00D939BE">
            <w:pPr>
              <w:rPr>
                <w:b/>
              </w:rPr>
            </w:pPr>
            <w:r w:rsidRPr="00675091">
              <w:rPr>
                <w:b/>
              </w:rPr>
              <w:t>Referentieverklaring ten behoeve van Rijkswaterstaat Centrale Informatievoorziening</w:t>
            </w:r>
          </w:p>
        </w:tc>
        <w:tc>
          <w:tcPr>
            <w:tcW w:w="2132" w:type="pct"/>
            <w:shd w:val="clear" w:color="auto" w:fill="E0E0E0"/>
          </w:tcPr>
          <w:p w14:paraId="0F91B970" w14:textId="49954809" w:rsidR="00D939BE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 xml:space="preserve">Betreft: </w:t>
            </w:r>
            <w:r w:rsidR="00454F7F" w:rsidRPr="00675091">
              <w:rPr>
                <w:b/>
              </w:rPr>
              <w:t>Kerncompetentie(s):</w:t>
            </w:r>
            <w:r w:rsidR="00D939BE" w:rsidRPr="00675091">
              <w:rPr>
                <w:b/>
              </w:rPr>
              <w:t xml:space="preserve"> </w:t>
            </w:r>
            <w:r w:rsidRPr="00675091">
              <w:rPr>
                <w:b/>
              </w:rPr>
              <w:t>……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0B232BE6" w:rsidR="00D939BE" w:rsidRDefault="001605F0" w:rsidP="003E1F37">
            <w:r>
              <w:t>Naam organisati</w:t>
            </w:r>
            <w:r w:rsidR="00FB60E2">
              <w:t>e</w:t>
            </w:r>
            <w:r w:rsidR="00675091">
              <w:t xml:space="preserve"> referentie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03582250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  <w:bookmarkStart w:id="0" w:name="_GoBack"/>
            <w:bookmarkEnd w:id="0"/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2BBF5AC8" w:rsidR="00D939BE" w:rsidRDefault="00D939BE" w:rsidP="003E1F37">
            <w:r>
              <w:t>Contactpersoon referent</w:t>
            </w:r>
            <w:r w:rsidR="00675091">
              <w:t>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4F2D6A7A" w14:textId="77777777" w:rsidR="00D939BE" w:rsidRDefault="00D939BE" w:rsidP="003E1F37">
            <w:pPr>
              <w:rPr>
                <w:szCs w:val="18"/>
              </w:rPr>
            </w:pPr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  <w:p w14:paraId="6B89DC55" w14:textId="77777777" w:rsidR="00675091" w:rsidRDefault="00675091" w:rsidP="003E1F37">
            <w:pPr>
              <w:rPr>
                <w:szCs w:val="18"/>
              </w:rPr>
            </w:pPr>
          </w:p>
          <w:p w14:paraId="0F91B985" w14:textId="3420DB4D" w:rsidR="00675091" w:rsidRDefault="00675091" w:rsidP="003E1F37"/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39A15D42" w14:textId="77777777" w:rsidR="009C1A60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  <w:p w14:paraId="0F91B989" w14:textId="071B33DD" w:rsidR="00675091" w:rsidRPr="00600148" w:rsidRDefault="00675091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43745C4E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</w:t>
            </w:r>
            <w:r w:rsidR="00675091">
              <w:t xml:space="preserve"> en wanneer deze zijn uitgevoerd en afgerond</w:t>
            </w:r>
            <w:r w:rsidR="00D939BE" w:rsidRPr="008A2E85">
              <w:t>:</w:t>
            </w:r>
          </w:p>
          <w:p w14:paraId="7B27D17C" w14:textId="77777777" w:rsidR="00D939BE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8C5D2BD" w14:textId="2B60F45A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418AF584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5DDC4E10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6FDA68E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0F91B98D" w14:textId="56402CA5" w:rsidR="00675091" w:rsidRPr="00600148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lastRenderedPageBreak/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91863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F6EF93" w14:textId="033D9BBC" w:rsidR="00811492" w:rsidRDefault="00A540D9" w:rsidP="00A540D9">
            <w:pPr>
              <w:pStyle w:val="Voettekst"/>
            </w:pPr>
            <w:r w:rsidRPr="00A540D9">
              <w:rPr>
                <w:sz w:val="16"/>
                <w:szCs w:val="16"/>
              </w:rPr>
              <w:t>Openbare Europese aanbesteding Beheer en Onderhoud MIVSP-locaties-31184050</w:t>
            </w:r>
            <w:r w:rsidRPr="00A540D9">
              <w:t xml:space="preserve">          </w:t>
            </w:r>
            <w:r w:rsidR="00811492" w:rsidRPr="00A540D9">
              <w:rPr>
                <w:sz w:val="18"/>
                <w:szCs w:val="18"/>
              </w:rPr>
              <w:t xml:space="preserve">Pagina 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begin"/>
            </w:r>
            <w:r w:rsidR="00811492" w:rsidRPr="00A540D9">
              <w:rPr>
                <w:b/>
                <w:bCs/>
                <w:sz w:val="18"/>
                <w:szCs w:val="18"/>
              </w:rPr>
              <w:instrText>PAGE</w:instrTex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separate"/>
            </w:r>
            <w:r w:rsidR="004A4419">
              <w:rPr>
                <w:b/>
                <w:bCs/>
                <w:noProof/>
                <w:sz w:val="18"/>
                <w:szCs w:val="18"/>
              </w:rPr>
              <w:t>2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end"/>
            </w:r>
            <w:r w:rsidR="00811492" w:rsidRPr="00A540D9">
              <w:rPr>
                <w:sz w:val="18"/>
                <w:szCs w:val="18"/>
              </w:rPr>
              <w:t xml:space="preserve"> van 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begin"/>
            </w:r>
            <w:r w:rsidR="00811492" w:rsidRPr="00A540D9">
              <w:rPr>
                <w:b/>
                <w:bCs/>
                <w:sz w:val="18"/>
                <w:szCs w:val="18"/>
              </w:rPr>
              <w:instrText>NUMPAGES</w:instrTex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separate"/>
            </w:r>
            <w:r w:rsidR="004A4419">
              <w:rPr>
                <w:b/>
                <w:bCs/>
                <w:noProof/>
                <w:sz w:val="18"/>
                <w:szCs w:val="18"/>
              </w:rPr>
              <w:t>2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91B9AF" w14:textId="77777777" w:rsidR="000258E1" w:rsidRPr="00BC3B53" w:rsidRDefault="004A4419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75119450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27405752"/>
          <w:docPartObj>
            <w:docPartGallery w:val="Page Numbers (Top of Page)"/>
            <w:docPartUnique/>
          </w:docPartObj>
        </w:sdtPr>
        <w:sdtEndPr/>
        <w:sdtContent>
          <w:p w14:paraId="0FBE6E30" w14:textId="1CF5A926" w:rsidR="00811492" w:rsidRPr="00A540D9" w:rsidRDefault="00A540D9" w:rsidP="00A540D9">
            <w:pPr>
              <w:pStyle w:val="Voettekst"/>
              <w:rPr>
                <w:sz w:val="16"/>
                <w:szCs w:val="16"/>
              </w:rPr>
            </w:pPr>
            <w:r w:rsidRPr="00A540D9">
              <w:rPr>
                <w:sz w:val="16"/>
                <w:szCs w:val="16"/>
              </w:rPr>
              <w:t xml:space="preserve">Openbare Europese aanbesteding Beheer en Onderhoud MIVSP-locaties-31184050 </w:t>
            </w:r>
            <w:r>
              <w:rPr>
                <w:sz w:val="16"/>
                <w:szCs w:val="16"/>
              </w:rPr>
              <w:t xml:space="preserve">         </w:t>
            </w:r>
            <w:r w:rsidR="00811492" w:rsidRPr="00A540D9">
              <w:rPr>
                <w:sz w:val="18"/>
                <w:szCs w:val="18"/>
              </w:rPr>
              <w:t xml:space="preserve">Pagina 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begin"/>
            </w:r>
            <w:r w:rsidR="00811492" w:rsidRPr="00A540D9">
              <w:rPr>
                <w:b/>
                <w:bCs/>
                <w:sz w:val="18"/>
                <w:szCs w:val="18"/>
              </w:rPr>
              <w:instrText>PAGE</w:instrTex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separate"/>
            </w:r>
            <w:r w:rsidR="004A4419">
              <w:rPr>
                <w:b/>
                <w:bCs/>
                <w:noProof/>
                <w:sz w:val="18"/>
                <w:szCs w:val="18"/>
              </w:rPr>
              <w:t>1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end"/>
            </w:r>
            <w:r w:rsidR="00811492" w:rsidRPr="00A540D9">
              <w:rPr>
                <w:sz w:val="18"/>
                <w:szCs w:val="18"/>
              </w:rPr>
              <w:t xml:space="preserve"> van 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begin"/>
            </w:r>
            <w:r w:rsidR="00811492" w:rsidRPr="00A540D9">
              <w:rPr>
                <w:b/>
                <w:bCs/>
                <w:sz w:val="18"/>
                <w:szCs w:val="18"/>
              </w:rPr>
              <w:instrText>NUMPAGES</w:instrTex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separate"/>
            </w:r>
            <w:r w:rsidR="004A4419">
              <w:rPr>
                <w:b/>
                <w:bCs/>
                <w:noProof/>
                <w:sz w:val="18"/>
                <w:szCs w:val="18"/>
              </w:rPr>
              <w:t>2</w:t>
            </w:r>
            <w:r w:rsidR="00811492" w:rsidRPr="00A540D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72D0282" w14:textId="3AB29078" w:rsidR="008B0AF3" w:rsidRPr="008B0AF3" w:rsidRDefault="008B0AF3" w:rsidP="008B0AF3">
    <w:pPr>
      <w:tabs>
        <w:tab w:val="center" w:pos="4536"/>
        <w:tab w:val="right" w:pos="9072"/>
      </w:tabs>
      <w:autoSpaceDE w:val="0"/>
      <w:autoSpaceDN w:val="0"/>
      <w:adjustRightInd w:val="0"/>
      <w:rPr>
        <w:rFonts w:eastAsia="DejaVu San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4A4419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4A4419" w:rsidP="002150CF"/>
  <w:p w14:paraId="0F91B9AB" w14:textId="77777777" w:rsidR="000258E1" w:rsidRPr="00740712" w:rsidRDefault="004A4419" w:rsidP="002150CF"/>
  <w:p w14:paraId="0F91B9AC" w14:textId="77777777" w:rsidR="000258E1" w:rsidRPr="00217880" w:rsidRDefault="004A4419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4A4419" w:rsidP="002150CF">
    <w:pPr>
      <w:spacing w:line="0" w:lineRule="atLeast"/>
      <w:rPr>
        <w:sz w:val="2"/>
        <w:szCs w:val="2"/>
      </w:rPr>
    </w:pPr>
  </w:p>
  <w:p w14:paraId="0F91B9AE" w14:textId="77777777" w:rsidR="000258E1" w:rsidRDefault="004A44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B7EFC"/>
    <w:rsid w:val="000E1F3B"/>
    <w:rsid w:val="001376E7"/>
    <w:rsid w:val="001605F0"/>
    <w:rsid w:val="001727BE"/>
    <w:rsid w:val="0017508B"/>
    <w:rsid w:val="001D6F03"/>
    <w:rsid w:val="00241548"/>
    <w:rsid w:val="0027382E"/>
    <w:rsid w:val="002A6578"/>
    <w:rsid w:val="002B1092"/>
    <w:rsid w:val="002D7D2B"/>
    <w:rsid w:val="002E0FD2"/>
    <w:rsid w:val="002E37F3"/>
    <w:rsid w:val="002E40CB"/>
    <w:rsid w:val="002E7BA9"/>
    <w:rsid w:val="00342FB0"/>
    <w:rsid w:val="0038549E"/>
    <w:rsid w:val="00395BD3"/>
    <w:rsid w:val="003C4BF2"/>
    <w:rsid w:val="0040142D"/>
    <w:rsid w:val="0040571B"/>
    <w:rsid w:val="00450447"/>
    <w:rsid w:val="00454F7F"/>
    <w:rsid w:val="004A4419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73266"/>
    <w:rsid w:val="00675091"/>
    <w:rsid w:val="006A45ED"/>
    <w:rsid w:val="006C2C1A"/>
    <w:rsid w:val="006D2E66"/>
    <w:rsid w:val="006E3821"/>
    <w:rsid w:val="006F42D7"/>
    <w:rsid w:val="007017E0"/>
    <w:rsid w:val="0073653F"/>
    <w:rsid w:val="0075610F"/>
    <w:rsid w:val="0076692E"/>
    <w:rsid w:val="007F4AEA"/>
    <w:rsid w:val="00811492"/>
    <w:rsid w:val="00830BA7"/>
    <w:rsid w:val="0088501B"/>
    <w:rsid w:val="008B0AF3"/>
    <w:rsid w:val="008E3581"/>
    <w:rsid w:val="00905289"/>
    <w:rsid w:val="009B704F"/>
    <w:rsid w:val="009C1A60"/>
    <w:rsid w:val="009C5CF5"/>
    <w:rsid w:val="00A32591"/>
    <w:rsid w:val="00A5364A"/>
    <w:rsid w:val="00A540D9"/>
    <w:rsid w:val="00A77ABF"/>
    <w:rsid w:val="00A863E9"/>
    <w:rsid w:val="00A90A4D"/>
    <w:rsid w:val="00AA32EF"/>
    <w:rsid w:val="00B022C4"/>
    <w:rsid w:val="00B559E9"/>
    <w:rsid w:val="00B72222"/>
    <w:rsid w:val="00B80650"/>
    <w:rsid w:val="00C36FAA"/>
    <w:rsid w:val="00CA55CC"/>
    <w:rsid w:val="00CE5E12"/>
    <w:rsid w:val="00D55175"/>
    <w:rsid w:val="00D939BE"/>
    <w:rsid w:val="00DA3555"/>
    <w:rsid w:val="00DE367B"/>
    <w:rsid w:val="00EB714E"/>
    <w:rsid w:val="00ED7AB9"/>
    <w:rsid w:val="00EE5BBE"/>
    <w:rsid w:val="00F65492"/>
    <w:rsid w:val="00FB0705"/>
    <w:rsid w:val="00FB60E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93331081-eed1-4b52-85f9-6ed5102967d8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AA2AEF-DB6E-4668-BF95-413D8A4D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Lenssen-Wairata, Ina (CIV)</cp:lastModifiedBy>
  <cp:revision>18</cp:revision>
  <dcterms:created xsi:type="dcterms:W3CDTF">2021-08-27T09:41:00Z</dcterms:created>
  <dcterms:modified xsi:type="dcterms:W3CDTF">2023-07-25T08:31:00Z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